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53C9E" w14:textId="43A7EDA5" w:rsidR="004E347E" w:rsidRDefault="00455082">
      <w:pPr>
        <w:pStyle w:val="Title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54A524" wp14:editId="20E480EA">
            <wp:simplePos x="0" y="0"/>
            <wp:positionH relativeFrom="column">
              <wp:posOffset>1560576</wp:posOffset>
            </wp:positionH>
            <wp:positionV relativeFrom="paragraph">
              <wp:posOffset>-1597152</wp:posOffset>
            </wp:positionV>
            <wp:extent cx="2327910" cy="2327910"/>
            <wp:effectExtent l="0" t="0" r="0" b="0"/>
            <wp:wrapNone/>
            <wp:docPr id="142172212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722127" name="Picture 1" descr="A close up of a logo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t>Behavior / Incident Report Form</w:t>
      </w:r>
    </w:p>
    <w:p w14:paraId="22237E19" w14:textId="65EF6E30" w:rsidR="004E347E" w:rsidRDefault="00DA59D4">
      <w:r>
        <w:br/>
        <w:t>Date of Incident:</w:t>
      </w:r>
    </w:p>
    <w:p w14:paraId="53C7CE65" w14:textId="77777777" w:rsidR="00DA59D4" w:rsidRDefault="00DA59D4"/>
    <w:p w14:paraId="46A952EF" w14:textId="1B36FFB9" w:rsidR="004E347E" w:rsidRDefault="00000000">
      <w:r>
        <w:t>Time of Incident</w:t>
      </w:r>
      <w:r w:rsidR="00DA59D4">
        <w:t>:</w:t>
      </w:r>
    </w:p>
    <w:p w14:paraId="35C7B649" w14:textId="77777777" w:rsidR="00DA59D4" w:rsidRDefault="00DA59D4"/>
    <w:p w14:paraId="68DF6A19" w14:textId="77777777" w:rsidR="004E347E" w:rsidRDefault="00000000">
      <w:r>
        <w:t>Participant Name:</w:t>
      </w:r>
    </w:p>
    <w:p w14:paraId="6EB910AC" w14:textId="77777777" w:rsidR="00DA59D4" w:rsidRDefault="00DA59D4"/>
    <w:p w14:paraId="5DF621AA" w14:textId="77777777" w:rsidR="004E347E" w:rsidRDefault="00000000">
      <w:r>
        <w:t>Staff Involved:</w:t>
      </w:r>
    </w:p>
    <w:p w14:paraId="3588C01C" w14:textId="77777777" w:rsidR="00DA59D4" w:rsidRDefault="00DA59D4"/>
    <w:p w14:paraId="467655C4" w14:textId="77777777" w:rsidR="004E347E" w:rsidRDefault="00000000">
      <w:r>
        <w:t>Location in Facility:</w:t>
      </w:r>
    </w:p>
    <w:p w14:paraId="31F53100" w14:textId="77777777" w:rsidR="00DA59D4" w:rsidRDefault="00DA59D4"/>
    <w:p w14:paraId="44C52655" w14:textId="77777777" w:rsidR="004E347E" w:rsidRDefault="00000000">
      <w:r>
        <w:t>Description of Incident:</w:t>
      </w:r>
    </w:p>
    <w:p w14:paraId="018F93D8" w14:textId="2665A904" w:rsidR="00DA59D4" w:rsidRDefault="00DA59D4">
      <w:r>
        <w:br/>
      </w:r>
    </w:p>
    <w:p w14:paraId="5A5C5475" w14:textId="77777777" w:rsidR="004E347E" w:rsidRDefault="00000000">
      <w:r>
        <w:t>Behavior Observed:</w:t>
      </w:r>
    </w:p>
    <w:p w14:paraId="2EBC5E12" w14:textId="2511B407" w:rsidR="00DA59D4" w:rsidRDefault="00DA59D4">
      <w:r>
        <w:br/>
      </w:r>
    </w:p>
    <w:p w14:paraId="2320F495" w14:textId="77777777" w:rsidR="004E347E" w:rsidRDefault="00000000">
      <w:r>
        <w:t>Actions Taken by Staff:</w:t>
      </w:r>
    </w:p>
    <w:p w14:paraId="220ED959" w14:textId="77777777" w:rsidR="00DA59D4" w:rsidRDefault="00DA59D4"/>
    <w:p w14:paraId="6B9AFF75" w14:textId="77777777" w:rsidR="00DA59D4" w:rsidRDefault="00DA59D4"/>
    <w:p w14:paraId="4253B712" w14:textId="77777777" w:rsidR="004E347E" w:rsidRDefault="00000000">
      <w:r>
        <w:t>Were parents notified?</w:t>
      </w:r>
    </w:p>
    <w:p w14:paraId="376FAA4B" w14:textId="77777777" w:rsidR="00DA59D4" w:rsidRDefault="00DA59D4"/>
    <w:p w14:paraId="20A2F732" w14:textId="77777777" w:rsidR="004E347E" w:rsidRDefault="00000000">
      <w:r>
        <w:t>Follow‑up required:</w:t>
      </w:r>
    </w:p>
    <w:p w14:paraId="246E09AA" w14:textId="77777777" w:rsidR="00DA59D4" w:rsidRDefault="00DA59D4"/>
    <w:p w14:paraId="34696E67" w14:textId="2D631C07" w:rsidR="00DA59D4" w:rsidRDefault="00000000">
      <w:r>
        <w:t>Staff Signature:</w:t>
      </w:r>
      <w:r w:rsidR="00DA59D4">
        <w:tab/>
      </w:r>
      <w:r w:rsidR="00DA59D4">
        <w:tab/>
      </w:r>
      <w:r w:rsidR="00DA59D4">
        <w:tab/>
      </w:r>
      <w:r w:rsidR="00DA59D4">
        <w:tab/>
      </w:r>
      <w:r w:rsidR="00DA59D4">
        <w:tab/>
      </w:r>
      <w:r w:rsidR="00DA59D4">
        <w:tab/>
      </w:r>
      <w:r w:rsidR="00DA59D4">
        <w:tab/>
        <w:t>Program Director Review:</w:t>
      </w:r>
    </w:p>
    <w:sectPr w:rsidR="00DA59D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0786961">
    <w:abstractNumId w:val="8"/>
  </w:num>
  <w:num w:numId="2" w16cid:durableId="1881551756">
    <w:abstractNumId w:val="6"/>
  </w:num>
  <w:num w:numId="3" w16cid:durableId="1330599446">
    <w:abstractNumId w:val="5"/>
  </w:num>
  <w:num w:numId="4" w16cid:durableId="140541542">
    <w:abstractNumId w:val="4"/>
  </w:num>
  <w:num w:numId="5" w16cid:durableId="1305698538">
    <w:abstractNumId w:val="7"/>
  </w:num>
  <w:num w:numId="6" w16cid:durableId="1103308355">
    <w:abstractNumId w:val="3"/>
  </w:num>
  <w:num w:numId="7" w16cid:durableId="761529332">
    <w:abstractNumId w:val="2"/>
  </w:num>
  <w:num w:numId="8" w16cid:durableId="281572232">
    <w:abstractNumId w:val="1"/>
  </w:num>
  <w:num w:numId="9" w16cid:durableId="2130079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4CFF"/>
    <w:rsid w:val="0029639D"/>
    <w:rsid w:val="00326F90"/>
    <w:rsid w:val="00455082"/>
    <w:rsid w:val="004E347E"/>
    <w:rsid w:val="008B18ED"/>
    <w:rsid w:val="00953BBA"/>
    <w:rsid w:val="00AA1D8D"/>
    <w:rsid w:val="00B47730"/>
    <w:rsid w:val="00C6788A"/>
    <w:rsid w:val="00CB0664"/>
    <w:rsid w:val="00DA59D4"/>
    <w:rsid w:val="00EA70F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A06F5C"/>
  <w14:defaultImageDpi w14:val="300"/>
  <w15:docId w15:val="{9EFB1D1F-C409-4549-A31C-D260B501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240</Characters>
  <Application>Microsoft Office Word</Application>
  <DocSecurity>0</DocSecurity>
  <Lines>26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Josh Raffeo</cp:lastModifiedBy>
  <cp:revision>3</cp:revision>
  <dcterms:created xsi:type="dcterms:W3CDTF">2026-05-06T18:29:00Z</dcterms:created>
  <dcterms:modified xsi:type="dcterms:W3CDTF">2026-06-05T16:36:00Z</dcterms:modified>
  <cp:category/>
</cp:coreProperties>
</file>